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563F37" w14:textId="1887BEE6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 </w:t>
      </w:r>
      <w:r w:rsidR="00182AB5">
        <w:rPr>
          <w:b/>
          <w:bCs/>
          <w:sz w:val="40"/>
          <w:szCs w:val="40"/>
        </w:rPr>
        <w:t>1</w:t>
      </w:r>
      <w:r w:rsidR="00831695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</w:p>
    <w:p w14:paraId="4EC42741" w14:textId="77777777" w:rsidR="00FD0FAE" w:rsidRDefault="00FD0FAE" w:rsidP="003C19FE"/>
    <w:p w14:paraId="5622BACF" w14:textId="77777777" w:rsidR="003C19FE" w:rsidRPr="003C19FE" w:rsidRDefault="003C19FE" w:rsidP="003C19FE">
      <w:r w:rsidRPr="003C19FE">
        <w:t>De hierna te noemen inschrijver(s):</w:t>
      </w:r>
      <w:bookmarkStart w:id="0" w:name="_GoBack"/>
      <w:bookmarkEnd w:id="0"/>
    </w:p>
    <w:p w14:paraId="0D657B02" w14:textId="77777777" w:rsidR="00220940" w:rsidRDefault="00220940" w:rsidP="003C19FE"/>
    <w:p w14:paraId="092CAD1C" w14:textId="77777777" w:rsidR="00FD0FAE" w:rsidRDefault="003C19FE" w:rsidP="003C19FE">
      <w:r w:rsidRPr="003C19FE">
        <w:t xml:space="preserve">a. _____________________________________________ </w:t>
      </w:r>
    </w:p>
    <w:p w14:paraId="11F9B330" w14:textId="77777777" w:rsidR="00FD0FAE" w:rsidRDefault="003C19FE" w:rsidP="003C19FE">
      <w:r w:rsidRPr="003C19FE">
        <w:t xml:space="preserve">gevestigd te: _______________________________________ </w:t>
      </w:r>
    </w:p>
    <w:p w14:paraId="335BEBC4" w14:textId="77777777" w:rsidR="003C19FE" w:rsidRPr="003C19FE" w:rsidRDefault="003C19FE" w:rsidP="003C19FE">
      <w:r w:rsidRPr="003C19FE">
        <w:t>KVK-nummer ______________________________</w:t>
      </w:r>
    </w:p>
    <w:p w14:paraId="687081F0" w14:textId="77777777" w:rsidR="00220940" w:rsidRDefault="00220940" w:rsidP="003C19FE"/>
    <w:p w14:paraId="3F35B5D2" w14:textId="77777777" w:rsidR="00FD0FAE" w:rsidRDefault="003C19FE" w:rsidP="003C19FE">
      <w:r w:rsidRPr="003C19FE">
        <w:t xml:space="preserve">b. _____________________________________________ </w:t>
      </w:r>
    </w:p>
    <w:p w14:paraId="0A8D06C5" w14:textId="77777777" w:rsidR="00FD0FAE" w:rsidRDefault="003C19FE" w:rsidP="003C19FE">
      <w:r w:rsidRPr="003C19FE">
        <w:t xml:space="preserve">gevestigd te: _______________________________________ </w:t>
      </w:r>
    </w:p>
    <w:p w14:paraId="5F495FFF" w14:textId="77777777" w:rsidR="003C19FE" w:rsidRPr="003C19FE" w:rsidRDefault="003C19FE" w:rsidP="003C19FE">
      <w:r w:rsidRPr="003C19FE">
        <w:t>KVK-nummer ______________________________</w:t>
      </w:r>
    </w:p>
    <w:p w14:paraId="1CF4AED4" w14:textId="77777777" w:rsidR="00220940" w:rsidRDefault="00220940" w:rsidP="003C19FE"/>
    <w:p w14:paraId="71E3B1C9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472863C1" w14:textId="77777777" w:rsidR="00FD0FAE" w:rsidRDefault="00FD0FAE" w:rsidP="003C19FE"/>
    <w:p w14:paraId="7387C724" w14:textId="77777777" w:rsidR="003C19FE" w:rsidRPr="003C19FE" w:rsidRDefault="003C19FE" w:rsidP="003C19FE">
      <w:r w:rsidRPr="00854C91">
        <w:rPr>
          <w:b/>
        </w:rPr>
        <w:t>verklaart (verklaren) zich door ondertekening dezes bereid de opdracht voor</w:t>
      </w:r>
      <w:r w:rsidRPr="003C19FE">
        <w:t>:</w:t>
      </w:r>
    </w:p>
    <w:p w14:paraId="2764B318" w14:textId="73A65615" w:rsidR="00C715EB" w:rsidRPr="00AB38AE" w:rsidRDefault="00C715EB" w:rsidP="00C715EB">
      <w:pPr>
        <w:rPr>
          <w:sz w:val="17"/>
          <w:szCs w:val="17"/>
        </w:rPr>
      </w:pPr>
    </w:p>
    <w:p w14:paraId="5D3770F1" w14:textId="2AB33AD9" w:rsidR="00C715EB" w:rsidRPr="00C715EB" w:rsidRDefault="00C715EB" w:rsidP="00182AB5">
      <w:pPr>
        <w:pStyle w:val="kopvoorblad"/>
        <w:tabs>
          <w:tab w:val="left" w:pos="6630"/>
        </w:tabs>
        <w:jc w:val="left"/>
        <w:rPr>
          <w:rFonts w:ascii="Corbel" w:hAnsi="Corbel"/>
          <w:sz w:val="21"/>
          <w:szCs w:val="21"/>
        </w:rPr>
      </w:pPr>
      <w:r w:rsidRPr="00C715EB">
        <w:rPr>
          <w:rFonts w:ascii="Corbel" w:hAnsi="Corbel"/>
          <w:sz w:val="21"/>
          <w:szCs w:val="21"/>
        </w:rPr>
        <w:t>Parkeerdata ten behoeve van parkeeronderzoeken</w:t>
      </w:r>
      <w:r w:rsidR="00182AB5">
        <w:rPr>
          <w:rFonts w:ascii="Corbel" w:hAnsi="Corbel"/>
          <w:sz w:val="21"/>
          <w:szCs w:val="21"/>
        </w:rPr>
        <w:tab/>
      </w:r>
    </w:p>
    <w:p w14:paraId="0DA37052" w14:textId="77777777" w:rsidR="00405D03" w:rsidRDefault="00405D03" w:rsidP="00405D03"/>
    <w:p w14:paraId="6AA10F33" w14:textId="17C1E92F" w:rsidR="004C6BB4" w:rsidRPr="00854C91" w:rsidRDefault="003C19FE" w:rsidP="003C19FE">
      <w:pPr>
        <w:rPr>
          <w:b/>
        </w:rPr>
      </w:pPr>
      <w:r w:rsidRPr="00854C91">
        <w:rPr>
          <w:b/>
        </w:rPr>
        <w:t xml:space="preserve">uit te voeren </w:t>
      </w:r>
      <w:r w:rsidR="004C6BB4" w:rsidRPr="00854C91">
        <w:rPr>
          <w:b/>
        </w:rPr>
        <w:t xml:space="preserve">conform de ingediende </w:t>
      </w:r>
      <w:r w:rsidR="00405D03">
        <w:rPr>
          <w:b/>
        </w:rPr>
        <w:t>prijzen</w:t>
      </w:r>
      <w:r w:rsidR="00854C91" w:rsidRPr="00854C91">
        <w:rPr>
          <w:b/>
        </w:rPr>
        <w:t xml:space="preserve"> in het prijzenblad (bijlage </w:t>
      </w:r>
      <w:r w:rsidR="00C715EB">
        <w:rPr>
          <w:b/>
        </w:rPr>
        <w:t>2</w:t>
      </w:r>
      <w:r w:rsidR="004C6BB4" w:rsidRPr="00854C91">
        <w:rPr>
          <w:b/>
        </w:rPr>
        <w:t xml:space="preserve">). </w:t>
      </w:r>
    </w:p>
    <w:p w14:paraId="114E9816" w14:textId="77777777" w:rsidR="004C6BB4" w:rsidRDefault="004C6BB4" w:rsidP="003C19FE"/>
    <w:p w14:paraId="72B33531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600C9076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5D0EDBDA" w14:textId="77777777" w:rsidR="00FD0FAE" w:rsidRDefault="00FD0FAE" w:rsidP="003C19FE"/>
    <w:p w14:paraId="1E1523FF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2C12B366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647907A6" w14:textId="77777777" w:rsidR="00FD0FAE" w:rsidRDefault="00FD0FAE" w:rsidP="003C19FE"/>
    <w:p w14:paraId="1BAE5ED9" w14:textId="77777777" w:rsidR="00367491" w:rsidRDefault="00367491" w:rsidP="003C19FE"/>
    <w:p w14:paraId="0B7976AA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4DCA0457" w14:textId="77777777" w:rsidR="00220940" w:rsidRDefault="00220940" w:rsidP="003C19FE"/>
    <w:p w14:paraId="5A155A5E" w14:textId="77777777" w:rsidR="003C19FE" w:rsidRPr="003C19FE" w:rsidRDefault="003C19FE" w:rsidP="003C19FE">
      <w:r w:rsidRPr="003C19FE">
        <w:t>De inschrijver(s)</w:t>
      </w:r>
    </w:p>
    <w:p w14:paraId="00389D0C" w14:textId="77777777" w:rsidR="00367491" w:rsidRDefault="00367491" w:rsidP="003C19FE"/>
    <w:p w14:paraId="16ED811F" w14:textId="77777777" w:rsidR="00FD0FAE" w:rsidRDefault="003C19FE" w:rsidP="003C19FE">
      <w:r w:rsidRPr="003C19FE">
        <w:t>a. ___________________________________ (naam)</w:t>
      </w:r>
    </w:p>
    <w:p w14:paraId="307F38BD" w14:textId="77777777" w:rsidR="00367491" w:rsidRDefault="00367491" w:rsidP="003C19FE"/>
    <w:p w14:paraId="1BB06E87" w14:textId="77777777" w:rsidR="003C19FE" w:rsidRDefault="003C19FE" w:rsidP="003C19FE">
      <w:r w:rsidRPr="003C19FE">
        <w:t xml:space="preserve"> ___________________________________ (functie)</w:t>
      </w:r>
    </w:p>
    <w:p w14:paraId="5A8D021D" w14:textId="77777777" w:rsidR="006B77D2" w:rsidRDefault="006B77D2" w:rsidP="006B77D2">
      <w:pPr>
        <w:jc w:val="right"/>
      </w:pPr>
    </w:p>
    <w:p w14:paraId="6E9700E7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320A8D1D" w14:textId="77777777" w:rsidR="00FD0FAE" w:rsidRDefault="00FD0FAE" w:rsidP="003C19FE"/>
    <w:p w14:paraId="59D45A4A" w14:textId="77777777" w:rsidR="006B77D2" w:rsidRDefault="006B77D2" w:rsidP="003C19FE"/>
    <w:p w14:paraId="4298B109" w14:textId="77777777" w:rsidR="00FD0FAE" w:rsidRDefault="003C19FE" w:rsidP="003C19FE">
      <w:r w:rsidRPr="003C19FE">
        <w:t xml:space="preserve">b. ___________________________________ (naam) </w:t>
      </w:r>
    </w:p>
    <w:p w14:paraId="76CC6C2D" w14:textId="77777777" w:rsidR="00367491" w:rsidRDefault="00367491" w:rsidP="003C19FE"/>
    <w:p w14:paraId="1B5EE63F" w14:textId="77777777" w:rsidR="003C19FE" w:rsidRPr="003C19FE" w:rsidRDefault="003C19FE" w:rsidP="003C19FE">
      <w:r w:rsidRPr="003C19FE">
        <w:t>___________________________________ (functie)</w:t>
      </w:r>
    </w:p>
    <w:p w14:paraId="22B3C7F2" w14:textId="77777777" w:rsidR="006B77D2" w:rsidRDefault="006B77D2" w:rsidP="006B77D2">
      <w:pPr>
        <w:jc w:val="right"/>
      </w:pPr>
    </w:p>
    <w:p w14:paraId="33346168" w14:textId="47F28A8C" w:rsidR="006B77D2" w:rsidRDefault="006B77D2" w:rsidP="00854C91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sectPr w:rsidR="006B77D2" w:rsidSect="00177A29">
      <w:headerReference w:type="default" r:id="rId8"/>
      <w:footerReference w:type="default" r:id="rId9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66ED4" w14:textId="77777777" w:rsidR="000A4261" w:rsidRDefault="000A4261" w:rsidP="00220940">
      <w:pPr>
        <w:spacing w:line="240" w:lineRule="auto"/>
      </w:pPr>
      <w:r>
        <w:separator/>
      </w:r>
    </w:p>
  </w:endnote>
  <w:endnote w:type="continuationSeparator" w:id="0">
    <w:p w14:paraId="0EE0ED21" w14:textId="77777777" w:rsidR="000A4261" w:rsidRDefault="000A4261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F178C" w14:textId="76DFC803" w:rsidR="00405D03" w:rsidRDefault="00974638" w:rsidP="00974638">
    <w:pPr>
      <w:pStyle w:val="Voettekst"/>
      <w:tabs>
        <w:tab w:val="clear" w:pos="4513"/>
        <w:tab w:val="clear" w:pos="9026"/>
        <w:tab w:val="left" w:pos="22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FBF9F6" w14:textId="77777777" w:rsidR="000A4261" w:rsidRDefault="000A4261" w:rsidP="00220940">
      <w:pPr>
        <w:spacing w:line="240" w:lineRule="auto"/>
      </w:pPr>
      <w:r>
        <w:separator/>
      </w:r>
    </w:p>
  </w:footnote>
  <w:footnote w:type="continuationSeparator" w:id="0">
    <w:p w14:paraId="79369EBD" w14:textId="77777777" w:rsidR="000A4261" w:rsidRDefault="000A4261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CED52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39BE12A0" w14:textId="642A5B6F" w:rsidR="004C6BB4" w:rsidRPr="004657E5" w:rsidRDefault="004657E5" w:rsidP="004C6BB4">
    <w:pPr>
      <w:rPr>
        <w:sz w:val="18"/>
        <w:szCs w:val="18"/>
      </w:rPr>
    </w:pPr>
    <w:r w:rsidRPr="004657E5">
      <w:rPr>
        <w:bCs/>
        <w:sz w:val="18"/>
        <w:szCs w:val="18"/>
      </w:rPr>
      <w:t>AI 202</w:t>
    </w:r>
    <w:r w:rsidRPr="004657E5">
      <w:rPr>
        <w:bCs/>
        <w:color w:val="000000"/>
        <w:sz w:val="18"/>
        <w:szCs w:val="18"/>
      </w:rPr>
      <w:t>2</w:t>
    </w:r>
    <w:r w:rsidRPr="004657E5">
      <w:rPr>
        <w:bCs/>
        <w:sz w:val="18"/>
        <w:szCs w:val="18"/>
      </w:rPr>
      <w:t>-0027</w:t>
    </w:r>
  </w:p>
  <w:p w14:paraId="5CD95F10" w14:textId="00CDD2A5" w:rsidR="00220940" w:rsidRPr="00974638" w:rsidRDefault="00C715EB" w:rsidP="00974638">
    <w:pPr>
      <w:pStyle w:val="kopvoorblad"/>
      <w:jc w:val="left"/>
      <w:rPr>
        <w:rFonts w:ascii="Corbel" w:hAnsi="Corbel"/>
        <w:b w:val="0"/>
        <w:sz w:val="17"/>
        <w:szCs w:val="17"/>
      </w:rPr>
    </w:pPr>
    <w:r>
      <w:rPr>
        <w:rFonts w:ascii="Corbel" w:hAnsi="Corbel"/>
        <w:b w:val="0"/>
        <w:sz w:val="17"/>
        <w:szCs w:val="17"/>
      </w:rPr>
      <w:t>Parkeerdata ten behoeve van parkeeronderzoeken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A4"/>
    <w:rsid w:val="000A4261"/>
    <w:rsid w:val="000B46D8"/>
    <w:rsid w:val="00177A29"/>
    <w:rsid w:val="00182AB5"/>
    <w:rsid w:val="00220940"/>
    <w:rsid w:val="002B5524"/>
    <w:rsid w:val="002E442F"/>
    <w:rsid w:val="00367491"/>
    <w:rsid w:val="003B3222"/>
    <w:rsid w:val="003C19FE"/>
    <w:rsid w:val="00405D03"/>
    <w:rsid w:val="00424DED"/>
    <w:rsid w:val="00431F70"/>
    <w:rsid w:val="004657E5"/>
    <w:rsid w:val="00482A4F"/>
    <w:rsid w:val="004C6BB4"/>
    <w:rsid w:val="00527398"/>
    <w:rsid w:val="00632123"/>
    <w:rsid w:val="00664B71"/>
    <w:rsid w:val="00670B0A"/>
    <w:rsid w:val="006B77D2"/>
    <w:rsid w:val="006C583D"/>
    <w:rsid w:val="006D24A4"/>
    <w:rsid w:val="008104C5"/>
    <w:rsid w:val="00831695"/>
    <w:rsid w:val="008402D9"/>
    <w:rsid w:val="00847FFD"/>
    <w:rsid w:val="00854C91"/>
    <w:rsid w:val="0086631D"/>
    <w:rsid w:val="009175F9"/>
    <w:rsid w:val="00974638"/>
    <w:rsid w:val="009761CF"/>
    <w:rsid w:val="009B0D92"/>
    <w:rsid w:val="00A03098"/>
    <w:rsid w:val="00A31D5E"/>
    <w:rsid w:val="00A3732E"/>
    <w:rsid w:val="00A53085"/>
    <w:rsid w:val="00A86DE4"/>
    <w:rsid w:val="00B91FD2"/>
    <w:rsid w:val="00B962AD"/>
    <w:rsid w:val="00BD0C39"/>
    <w:rsid w:val="00BE1DBE"/>
    <w:rsid w:val="00C267FB"/>
    <w:rsid w:val="00C715EB"/>
    <w:rsid w:val="00CC39EC"/>
    <w:rsid w:val="00D93CF8"/>
    <w:rsid w:val="00DD0355"/>
    <w:rsid w:val="00EB1492"/>
    <w:rsid w:val="00F12F0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B3A64"/>
  <w15:docId w15:val="{4C5FA9B6-4857-4C18-8131-A5A9792A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customStyle="1" w:styleId="kopvoorblad">
    <w:name w:val="kop voorblad"/>
    <w:basedOn w:val="Koptekst"/>
    <w:rsid w:val="004C6BB4"/>
    <w:pPr>
      <w:tabs>
        <w:tab w:val="clear" w:pos="4513"/>
        <w:tab w:val="clear" w:pos="9026"/>
      </w:tabs>
      <w:jc w:val="center"/>
    </w:pPr>
    <w:rPr>
      <w:rFonts w:ascii="Arial" w:hAnsi="Arial"/>
      <w:b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78B14-C89C-4C35-8494-C5D6B7886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31</TotalTime>
  <Pages>1</Pages>
  <Words>182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10</cp:revision>
  <dcterms:created xsi:type="dcterms:W3CDTF">2021-06-18T08:32:00Z</dcterms:created>
  <dcterms:modified xsi:type="dcterms:W3CDTF">2022-02-14T13:02:00Z</dcterms:modified>
</cp:coreProperties>
</file>